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1B5" w14:textId="1C1BD913" w:rsidR="00264213" w:rsidRPr="00A07135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A07135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A07135">
        <w:rPr>
          <w:rFonts w:asciiTheme="minorHAnsi" w:hAnsiTheme="minorHAnsi" w:cstheme="minorHAnsi"/>
          <w:sz w:val="24"/>
          <w:szCs w:val="24"/>
        </w:rPr>
        <w:t>II</w:t>
      </w:r>
      <w:r w:rsidR="00457228" w:rsidRPr="00A07135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A07135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A07135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A07135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07EC9A12" w:rsidR="002A26FB" w:rsidRPr="00A07135" w:rsidRDefault="002620D4" w:rsidP="002620D4">
      <w:pPr>
        <w:widowControl w:val="0"/>
        <w:spacing w:line="240" w:lineRule="auto"/>
        <w:rPr>
          <w:rFonts w:eastAsiaTheme="minorEastAsia" w:cstheme="minorHAnsi"/>
          <w:lang w:eastAsia="pt-BR"/>
        </w:rPr>
      </w:pPr>
      <w:r w:rsidRPr="00A07135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A07135">
        <w:rPr>
          <w:rFonts w:eastAsiaTheme="minorEastAsia" w:cstheme="minorHAnsi"/>
          <w:lang w:eastAsia="pt-BR"/>
        </w:rPr>
        <w:t>TC/</w:t>
      </w:r>
      <w:r w:rsidR="0015511B" w:rsidRPr="00A07135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233835" w:rsidRPr="00A07135">
        <w:rPr>
          <w:rFonts w:eastAsiaTheme="minorEastAsia" w:cstheme="minorHAnsi"/>
          <w:sz w:val="24"/>
          <w:szCs w:val="24"/>
          <w:lang w:eastAsia="pt-BR"/>
        </w:rPr>
        <w:t>00</w:t>
      </w:r>
      <w:r w:rsidR="00C93E5F">
        <w:rPr>
          <w:rFonts w:eastAsiaTheme="minorEastAsia" w:cstheme="minorHAnsi"/>
          <w:sz w:val="24"/>
          <w:szCs w:val="24"/>
          <w:lang w:eastAsia="pt-BR"/>
        </w:rPr>
        <w:t>3</w:t>
      </w:r>
      <w:r w:rsidR="00163789">
        <w:rPr>
          <w:rFonts w:eastAsiaTheme="minorEastAsia" w:cstheme="minorHAnsi"/>
          <w:sz w:val="24"/>
          <w:szCs w:val="24"/>
          <w:lang w:eastAsia="pt-BR"/>
        </w:rPr>
        <w:t>235</w:t>
      </w:r>
      <w:r w:rsidR="00233835" w:rsidRPr="00A07135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359DC117" w14:textId="030C1D78" w:rsidR="002620D4" w:rsidRPr="00A07135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 xml:space="preserve">Dispensa Eletrônica </w:t>
      </w:r>
      <w:r w:rsidR="00DB23DC" w:rsidRPr="00A07135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05178B">
        <w:rPr>
          <w:rFonts w:eastAsiaTheme="minorEastAsia" w:cstheme="minorHAnsi"/>
          <w:sz w:val="24"/>
          <w:szCs w:val="24"/>
          <w:lang w:eastAsia="pt-BR"/>
        </w:rPr>
        <w:t>0</w:t>
      </w:r>
      <w:bookmarkStart w:id="0" w:name="_GoBack"/>
      <w:bookmarkEnd w:id="0"/>
      <w:r w:rsidR="0005178B">
        <w:rPr>
          <w:rFonts w:eastAsiaTheme="minorEastAsia" w:cstheme="minorHAnsi"/>
          <w:sz w:val="24"/>
          <w:szCs w:val="24"/>
          <w:lang w:eastAsia="pt-BR"/>
        </w:rPr>
        <w:t>73</w:t>
      </w:r>
      <w:r w:rsidR="00233835" w:rsidRPr="00A07135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0005539F" w14:textId="77777777" w:rsidR="002620D4" w:rsidRPr="00A07135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A07135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A07135">
        <w:rPr>
          <w:rFonts w:cstheme="minorHAnsi"/>
          <w:snapToGrid w:val="0"/>
          <w:sz w:val="24"/>
          <w:szCs w:val="24"/>
        </w:rPr>
        <w:t>Sr</w:t>
      </w:r>
      <w:proofErr w:type="spellEnd"/>
      <w:r w:rsidRPr="00A07135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A07135">
        <w:rPr>
          <w:rFonts w:cstheme="minorHAnsi"/>
          <w:b/>
          <w:sz w:val="24"/>
          <w:szCs w:val="24"/>
        </w:rPr>
        <w:t>DECLARA</w:t>
      </w:r>
      <w:r w:rsidRPr="00A07135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A07135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 xml:space="preserve">I – Se enquadra na condição de </w:t>
      </w:r>
      <w:r w:rsidRPr="00A07135">
        <w:rPr>
          <w:rFonts w:cstheme="minorHAnsi"/>
          <w:b/>
          <w:sz w:val="24"/>
          <w:szCs w:val="24"/>
        </w:rPr>
        <w:t>Microempresa (ME)</w:t>
      </w:r>
      <w:r w:rsidRPr="00A07135">
        <w:rPr>
          <w:rFonts w:cstheme="minorHAnsi"/>
          <w:sz w:val="24"/>
          <w:szCs w:val="24"/>
        </w:rPr>
        <w:t xml:space="preserve"> ou </w:t>
      </w:r>
      <w:r w:rsidRPr="00A07135">
        <w:rPr>
          <w:rFonts w:cstheme="minorHAnsi"/>
          <w:b/>
          <w:sz w:val="24"/>
          <w:szCs w:val="24"/>
        </w:rPr>
        <w:t>Empresa de Pequeno Porte (EPP)</w:t>
      </w:r>
      <w:r w:rsidRPr="00A07135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A07135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A07135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 xml:space="preserve">III – Inexistem fatos supervenientes que conduzam ao seu </w:t>
      </w:r>
      <w:proofErr w:type="spellStart"/>
      <w:r w:rsidRPr="00A07135">
        <w:rPr>
          <w:rFonts w:cstheme="minorHAnsi"/>
          <w:sz w:val="24"/>
          <w:szCs w:val="24"/>
        </w:rPr>
        <w:t>desenquadramento</w:t>
      </w:r>
      <w:proofErr w:type="spellEnd"/>
      <w:r w:rsidRPr="00A07135">
        <w:rPr>
          <w:rFonts w:cstheme="minorHAnsi"/>
          <w:sz w:val="24"/>
          <w:szCs w:val="24"/>
        </w:rPr>
        <w:t xml:space="preserve"> da condição de ME ou EPP.</w:t>
      </w:r>
    </w:p>
    <w:p w14:paraId="7B9AB727" w14:textId="0C0A7E7B" w:rsidR="002620D4" w:rsidRPr="00A07135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A07135">
        <w:rPr>
          <w:rFonts w:cstheme="minorHAnsi"/>
          <w:sz w:val="24"/>
          <w:szCs w:val="24"/>
        </w:rPr>
        <w:t>de</w:t>
      </w:r>
      <w:proofErr w:type="spellEnd"/>
      <w:r w:rsidRPr="00A07135">
        <w:rPr>
          <w:rFonts w:cstheme="minorHAnsi"/>
          <w:sz w:val="24"/>
          <w:szCs w:val="24"/>
        </w:rPr>
        <w:t xml:space="preserve"> 202</w:t>
      </w:r>
      <w:r w:rsidR="00233835" w:rsidRPr="00A07135">
        <w:rPr>
          <w:rFonts w:cstheme="minorHAnsi"/>
          <w:sz w:val="24"/>
          <w:szCs w:val="24"/>
        </w:rPr>
        <w:t>6</w:t>
      </w:r>
      <w:r w:rsidRPr="00A07135">
        <w:rPr>
          <w:rFonts w:cstheme="minorHAnsi"/>
          <w:sz w:val="24"/>
          <w:szCs w:val="24"/>
        </w:rPr>
        <w:t>.</w:t>
      </w:r>
    </w:p>
    <w:p w14:paraId="797155EA" w14:textId="77777777" w:rsidR="002620D4" w:rsidRPr="00A07135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A07135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A07135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A07135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A07135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A07135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A07135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A07135">
        <w:rPr>
          <w:rFonts w:cstheme="minorHAnsi"/>
          <w:sz w:val="24"/>
          <w:szCs w:val="24"/>
        </w:rPr>
        <w:t>Empresa:______________________________</w:t>
      </w:r>
    </w:p>
    <w:p w14:paraId="1C2D96D7" w14:textId="77777777" w:rsidR="002620D4" w:rsidRPr="00A07135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007E90" w14:textId="631B360D" w:rsidR="002620D4" w:rsidRPr="00A07135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  <w:r w:rsidRPr="00A07135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A07135">
        <w:rPr>
          <w:rFonts w:cstheme="minorHAnsi"/>
          <w:b/>
          <w:sz w:val="24"/>
          <w:szCs w:val="24"/>
        </w:rPr>
        <w:t>8.14.1</w:t>
      </w:r>
      <w:r w:rsidRPr="00A07135">
        <w:rPr>
          <w:rFonts w:cstheme="minorHAnsi"/>
          <w:b/>
          <w:sz w:val="24"/>
          <w:szCs w:val="24"/>
        </w:rPr>
        <w:t xml:space="preserve"> do Edital).</w:t>
      </w:r>
    </w:p>
    <w:sectPr w:rsidR="002620D4" w:rsidRPr="00A07135" w:rsidSect="0038633A">
      <w:headerReference w:type="default" r:id="rId8"/>
      <w:footerReference w:type="default" r:id="rId9"/>
      <w:pgSz w:w="11906" w:h="16838"/>
      <w:pgMar w:top="1985" w:right="1134" w:bottom="1701" w:left="1134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E233A6" w:rsidRDefault="00E233A6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E233A6" w:rsidRDefault="00E233A6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E233A6" w:rsidRDefault="00E233A6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E233A6" w:rsidRDefault="00E233A6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3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C47DB" w:rsidRDefault="00BC47DB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E233A6" w:rsidRPr="009263E1" w:rsidRDefault="00E233A6" w:rsidP="009263E1">
    <w:pPr>
      <w:pStyle w:val="Corpodetexto"/>
      <w:spacing w:line="14" w:lineRule="auto"/>
      <w:rPr>
        <w:sz w:val="20"/>
      </w:rPr>
    </w:pPr>
  </w:p>
  <w:p w14:paraId="1FD15628" w14:textId="77777777" w:rsidR="00E233A6" w:rsidRDefault="00E233A6"/>
  <w:p w14:paraId="1F9B7697" w14:textId="77777777" w:rsidR="00E233A6" w:rsidRDefault="00E233A6"/>
  <w:p w14:paraId="5D14CCF8" w14:textId="77777777" w:rsidR="00E233A6" w:rsidRDefault="00E233A6"/>
  <w:p w14:paraId="6DAD839F" w14:textId="77777777" w:rsidR="00E233A6" w:rsidRDefault="00E233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E233A6" w:rsidRDefault="00E233A6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E233A6" w:rsidRDefault="00E233A6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E233A6" w:rsidRDefault="00E233A6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B8307E" w14:textId="77777777" w:rsidR="00E233A6" w:rsidRDefault="00E233A6"/>
  <w:p w14:paraId="62F23AE9" w14:textId="77777777" w:rsidR="00E233A6" w:rsidRDefault="00E233A6"/>
  <w:p w14:paraId="0431CD35" w14:textId="77777777" w:rsidR="00E233A6" w:rsidRDefault="00E233A6"/>
  <w:p w14:paraId="0A318BCD" w14:textId="77777777" w:rsidR="00E233A6" w:rsidRDefault="00E233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335188"/>
    <w:multiLevelType w:val="multilevel"/>
    <w:tmpl w:val="4BAC5F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054022AF"/>
    <w:multiLevelType w:val="multilevel"/>
    <w:tmpl w:val="89BEAB0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9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11" w15:restartNumberingAfterBreak="0">
    <w:nsid w:val="12643A30"/>
    <w:multiLevelType w:val="multilevel"/>
    <w:tmpl w:val="B72220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3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4017AD"/>
    <w:multiLevelType w:val="multilevel"/>
    <w:tmpl w:val="B72220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71870CF"/>
    <w:multiLevelType w:val="multilevel"/>
    <w:tmpl w:val="0DF0F03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E43AB"/>
    <w:multiLevelType w:val="multilevel"/>
    <w:tmpl w:val="81A63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8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C3747"/>
    <w:multiLevelType w:val="multilevel"/>
    <w:tmpl w:val="DBFCEAE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41D37E43"/>
    <w:multiLevelType w:val="multilevel"/>
    <w:tmpl w:val="4B707D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49893FE5"/>
    <w:multiLevelType w:val="multilevel"/>
    <w:tmpl w:val="B72220E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BF257DA"/>
    <w:multiLevelType w:val="multilevel"/>
    <w:tmpl w:val="EF5087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3" w15:restartNumberingAfterBreak="0">
    <w:nsid w:val="505B68B6"/>
    <w:multiLevelType w:val="multilevel"/>
    <w:tmpl w:val="B7361A7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554041CE"/>
    <w:multiLevelType w:val="multilevel"/>
    <w:tmpl w:val="0A6051B8"/>
    <w:lvl w:ilvl="0">
      <w:start w:val="7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0" w:hanging="855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70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5B923A2D"/>
    <w:multiLevelType w:val="multilevel"/>
    <w:tmpl w:val="45B6A7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D1B2904"/>
    <w:multiLevelType w:val="multilevel"/>
    <w:tmpl w:val="B72220E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3BE35F9"/>
    <w:multiLevelType w:val="hybridMultilevel"/>
    <w:tmpl w:val="1E3EBB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63D74"/>
    <w:multiLevelType w:val="multilevel"/>
    <w:tmpl w:val="B08EE3E6"/>
    <w:lvl w:ilvl="0">
      <w:start w:val="7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5" w:hanging="78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1630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55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8247638"/>
    <w:multiLevelType w:val="multilevel"/>
    <w:tmpl w:val="B72220E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2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D423FCB"/>
    <w:multiLevelType w:val="multilevel"/>
    <w:tmpl w:val="007036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74A65211"/>
    <w:multiLevelType w:val="multilevel"/>
    <w:tmpl w:val="B72220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74E3058E"/>
    <w:multiLevelType w:val="multilevel"/>
    <w:tmpl w:val="F74A5C34"/>
    <w:lvl w:ilvl="0">
      <w:start w:val="7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2" w:hanging="78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564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56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6" w15:restartNumberingAfterBreak="0">
    <w:nsid w:val="7AE86932"/>
    <w:multiLevelType w:val="multilevel"/>
    <w:tmpl w:val="B816A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vel2-Opcional"/>
      <w:lvlText w:val="%1.%2."/>
      <w:lvlJc w:val="left"/>
      <w:pPr>
        <w:ind w:left="417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7" w15:restartNumberingAfterBreak="0">
    <w:nsid w:val="7E7532CE"/>
    <w:multiLevelType w:val="multilevel"/>
    <w:tmpl w:val="AC48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8" w15:restartNumberingAfterBreak="0">
    <w:nsid w:val="7E9A31E5"/>
    <w:multiLevelType w:val="multilevel"/>
    <w:tmpl w:val="95D476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FCD3FD3"/>
    <w:multiLevelType w:val="multilevel"/>
    <w:tmpl w:val="B72220E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9"/>
  </w:num>
  <w:num w:numId="5">
    <w:abstractNumId w:val="27"/>
  </w:num>
  <w:num w:numId="6">
    <w:abstractNumId w:val="18"/>
  </w:num>
  <w:num w:numId="7">
    <w:abstractNumId w:val="16"/>
  </w:num>
  <w:num w:numId="8">
    <w:abstractNumId w:val="32"/>
  </w:num>
  <w:num w:numId="9">
    <w:abstractNumId w:val="30"/>
  </w:num>
  <w:num w:numId="10">
    <w:abstractNumId w:val="12"/>
  </w:num>
  <w:num w:numId="11">
    <w:abstractNumId w:val="2"/>
  </w:num>
  <w:num w:numId="12">
    <w:abstractNumId w:val="22"/>
  </w:num>
  <w:num w:numId="13">
    <w:abstractNumId w:val="37"/>
  </w:num>
  <w:num w:numId="14">
    <w:abstractNumId w:val="36"/>
  </w:num>
  <w:num w:numId="15">
    <w:abstractNumId w:val="28"/>
  </w:num>
  <w:num w:numId="16">
    <w:abstractNumId w:val="35"/>
  </w:num>
  <w:num w:numId="17">
    <w:abstractNumId w:val="29"/>
  </w:num>
  <w:num w:numId="18">
    <w:abstractNumId w:val="24"/>
  </w:num>
  <w:num w:numId="19">
    <w:abstractNumId w:val="4"/>
  </w:num>
  <w:num w:numId="20">
    <w:abstractNumId w:val="3"/>
  </w:num>
  <w:num w:numId="21">
    <w:abstractNumId w:val="5"/>
  </w:num>
  <w:num w:numId="22">
    <w:abstractNumId w:val="1"/>
  </w:num>
  <w:num w:numId="23">
    <w:abstractNumId w:val="0"/>
  </w:num>
  <w:num w:numId="24">
    <w:abstractNumId w:val="19"/>
  </w:num>
  <w:num w:numId="25">
    <w:abstractNumId w:val="25"/>
  </w:num>
  <w:num w:numId="26">
    <w:abstractNumId w:val="8"/>
  </w:num>
  <w:num w:numId="27">
    <w:abstractNumId w:val="38"/>
  </w:num>
  <w:num w:numId="28">
    <w:abstractNumId w:val="33"/>
  </w:num>
  <w:num w:numId="29">
    <w:abstractNumId w:val="17"/>
  </w:num>
  <w:num w:numId="30">
    <w:abstractNumId w:val="20"/>
  </w:num>
  <w:num w:numId="31">
    <w:abstractNumId w:val="7"/>
  </w:num>
  <w:num w:numId="32">
    <w:abstractNumId w:val="23"/>
  </w:num>
  <w:num w:numId="33">
    <w:abstractNumId w:val="14"/>
  </w:num>
  <w:num w:numId="34">
    <w:abstractNumId w:val="11"/>
  </w:num>
  <w:num w:numId="35">
    <w:abstractNumId w:val="31"/>
  </w:num>
  <w:num w:numId="36">
    <w:abstractNumId w:val="15"/>
  </w:num>
  <w:num w:numId="37">
    <w:abstractNumId w:val="26"/>
  </w:num>
  <w:num w:numId="38">
    <w:abstractNumId w:val="34"/>
  </w:num>
  <w:num w:numId="39">
    <w:abstractNumId w:val="21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2A49"/>
    <w:rsid w:val="00014979"/>
    <w:rsid w:val="00015C3A"/>
    <w:rsid w:val="000166EE"/>
    <w:rsid w:val="00021F41"/>
    <w:rsid w:val="00022865"/>
    <w:rsid w:val="00024A91"/>
    <w:rsid w:val="00027A28"/>
    <w:rsid w:val="00032236"/>
    <w:rsid w:val="00044CE5"/>
    <w:rsid w:val="0005178B"/>
    <w:rsid w:val="000567A3"/>
    <w:rsid w:val="00071059"/>
    <w:rsid w:val="00073727"/>
    <w:rsid w:val="00084E10"/>
    <w:rsid w:val="0008581B"/>
    <w:rsid w:val="00085901"/>
    <w:rsid w:val="000A2B6B"/>
    <w:rsid w:val="000A73F5"/>
    <w:rsid w:val="000C0BB7"/>
    <w:rsid w:val="000F3E10"/>
    <w:rsid w:val="000F67C0"/>
    <w:rsid w:val="00101129"/>
    <w:rsid w:val="00114180"/>
    <w:rsid w:val="00116C94"/>
    <w:rsid w:val="0012063E"/>
    <w:rsid w:val="00121015"/>
    <w:rsid w:val="00121D45"/>
    <w:rsid w:val="001301D3"/>
    <w:rsid w:val="00131B07"/>
    <w:rsid w:val="00135CE1"/>
    <w:rsid w:val="00137604"/>
    <w:rsid w:val="001474F1"/>
    <w:rsid w:val="00153259"/>
    <w:rsid w:val="0015511B"/>
    <w:rsid w:val="0016349A"/>
    <w:rsid w:val="00163789"/>
    <w:rsid w:val="0016433F"/>
    <w:rsid w:val="00177AC0"/>
    <w:rsid w:val="00182D67"/>
    <w:rsid w:val="00187D97"/>
    <w:rsid w:val="001A1393"/>
    <w:rsid w:val="001A49F7"/>
    <w:rsid w:val="001B09F3"/>
    <w:rsid w:val="001B1232"/>
    <w:rsid w:val="001B220A"/>
    <w:rsid w:val="001B64EC"/>
    <w:rsid w:val="001C737A"/>
    <w:rsid w:val="001D16DB"/>
    <w:rsid w:val="001E1CB7"/>
    <w:rsid w:val="001F4BAC"/>
    <w:rsid w:val="001F4BE5"/>
    <w:rsid w:val="00204A54"/>
    <w:rsid w:val="0020659A"/>
    <w:rsid w:val="00210392"/>
    <w:rsid w:val="00213271"/>
    <w:rsid w:val="0022132B"/>
    <w:rsid w:val="002263CC"/>
    <w:rsid w:val="00233835"/>
    <w:rsid w:val="0023551E"/>
    <w:rsid w:val="002357B6"/>
    <w:rsid w:val="0023729C"/>
    <w:rsid w:val="0025068D"/>
    <w:rsid w:val="00256B15"/>
    <w:rsid w:val="0025738A"/>
    <w:rsid w:val="0026207D"/>
    <w:rsid w:val="002620D4"/>
    <w:rsid w:val="0026255B"/>
    <w:rsid w:val="00264213"/>
    <w:rsid w:val="0026782C"/>
    <w:rsid w:val="002679CC"/>
    <w:rsid w:val="002718CE"/>
    <w:rsid w:val="00282544"/>
    <w:rsid w:val="00296D22"/>
    <w:rsid w:val="002A26FB"/>
    <w:rsid w:val="002A64F9"/>
    <w:rsid w:val="002B3879"/>
    <w:rsid w:val="002C7620"/>
    <w:rsid w:val="002D5FBC"/>
    <w:rsid w:val="002E22D7"/>
    <w:rsid w:val="002E5777"/>
    <w:rsid w:val="002E7AA2"/>
    <w:rsid w:val="003066E2"/>
    <w:rsid w:val="00307A15"/>
    <w:rsid w:val="00315868"/>
    <w:rsid w:val="00320D8E"/>
    <w:rsid w:val="00322D78"/>
    <w:rsid w:val="00335A15"/>
    <w:rsid w:val="003373D6"/>
    <w:rsid w:val="00352595"/>
    <w:rsid w:val="00364390"/>
    <w:rsid w:val="00365263"/>
    <w:rsid w:val="00365C04"/>
    <w:rsid w:val="003749D8"/>
    <w:rsid w:val="0038633A"/>
    <w:rsid w:val="003872CB"/>
    <w:rsid w:val="00387EE2"/>
    <w:rsid w:val="0039264B"/>
    <w:rsid w:val="00395581"/>
    <w:rsid w:val="003A0DE6"/>
    <w:rsid w:val="003B3720"/>
    <w:rsid w:val="003B6B11"/>
    <w:rsid w:val="003B7C83"/>
    <w:rsid w:val="003D4674"/>
    <w:rsid w:val="003D4C92"/>
    <w:rsid w:val="00401E83"/>
    <w:rsid w:val="00403459"/>
    <w:rsid w:val="004271F9"/>
    <w:rsid w:val="004319D3"/>
    <w:rsid w:val="00436D98"/>
    <w:rsid w:val="00457228"/>
    <w:rsid w:val="004665C0"/>
    <w:rsid w:val="0048554A"/>
    <w:rsid w:val="00486E01"/>
    <w:rsid w:val="004C07DE"/>
    <w:rsid w:val="004C6AAF"/>
    <w:rsid w:val="004C6E66"/>
    <w:rsid w:val="004D6A69"/>
    <w:rsid w:val="004E7E38"/>
    <w:rsid w:val="005022F4"/>
    <w:rsid w:val="00504779"/>
    <w:rsid w:val="005071A2"/>
    <w:rsid w:val="00512A12"/>
    <w:rsid w:val="00515151"/>
    <w:rsid w:val="00535ADE"/>
    <w:rsid w:val="00543192"/>
    <w:rsid w:val="00543C76"/>
    <w:rsid w:val="0055137A"/>
    <w:rsid w:val="00555508"/>
    <w:rsid w:val="005605F0"/>
    <w:rsid w:val="00565993"/>
    <w:rsid w:val="00566469"/>
    <w:rsid w:val="00577A0C"/>
    <w:rsid w:val="00580BA9"/>
    <w:rsid w:val="00585549"/>
    <w:rsid w:val="00585FB0"/>
    <w:rsid w:val="00586BE5"/>
    <w:rsid w:val="00587702"/>
    <w:rsid w:val="00593D30"/>
    <w:rsid w:val="0059774E"/>
    <w:rsid w:val="005A3E97"/>
    <w:rsid w:val="005B3FA9"/>
    <w:rsid w:val="005C3ED0"/>
    <w:rsid w:val="005C627C"/>
    <w:rsid w:val="005C76B4"/>
    <w:rsid w:val="005D4441"/>
    <w:rsid w:val="005F1F1E"/>
    <w:rsid w:val="00601414"/>
    <w:rsid w:val="00601970"/>
    <w:rsid w:val="00602E30"/>
    <w:rsid w:val="00615306"/>
    <w:rsid w:val="00623049"/>
    <w:rsid w:val="00663483"/>
    <w:rsid w:val="006676BC"/>
    <w:rsid w:val="0067037F"/>
    <w:rsid w:val="00686174"/>
    <w:rsid w:val="00690A8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6F7B92"/>
    <w:rsid w:val="00712104"/>
    <w:rsid w:val="007138CB"/>
    <w:rsid w:val="00725F65"/>
    <w:rsid w:val="00726964"/>
    <w:rsid w:val="00745775"/>
    <w:rsid w:val="00747278"/>
    <w:rsid w:val="007768E8"/>
    <w:rsid w:val="00776B65"/>
    <w:rsid w:val="00783478"/>
    <w:rsid w:val="0079378C"/>
    <w:rsid w:val="00794929"/>
    <w:rsid w:val="007A189D"/>
    <w:rsid w:val="007A5884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36612"/>
    <w:rsid w:val="00843D5B"/>
    <w:rsid w:val="008568DA"/>
    <w:rsid w:val="008575FF"/>
    <w:rsid w:val="00873A6B"/>
    <w:rsid w:val="00873B58"/>
    <w:rsid w:val="008750CB"/>
    <w:rsid w:val="00882712"/>
    <w:rsid w:val="00885CC5"/>
    <w:rsid w:val="0089019A"/>
    <w:rsid w:val="00893BED"/>
    <w:rsid w:val="008A273F"/>
    <w:rsid w:val="008A2B87"/>
    <w:rsid w:val="008B12A2"/>
    <w:rsid w:val="008B230F"/>
    <w:rsid w:val="008B3EDA"/>
    <w:rsid w:val="008B715E"/>
    <w:rsid w:val="008C02BD"/>
    <w:rsid w:val="008C3F36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26FDD"/>
    <w:rsid w:val="00936ED5"/>
    <w:rsid w:val="00944DCA"/>
    <w:rsid w:val="00946978"/>
    <w:rsid w:val="00954F8C"/>
    <w:rsid w:val="00983043"/>
    <w:rsid w:val="009A79B7"/>
    <w:rsid w:val="009D0771"/>
    <w:rsid w:val="009D3C8F"/>
    <w:rsid w:val="009E4CB5"/>
    <w:rsid w:val="00A00749"/>
    <w:rsid w:val="00A07135"/>
    <w:rsid w:val="00A24B99"/>
    <w:rsid w:val="00A30CB6"/>
    <w:rsid w:val="00A3170F"/>
    <w:rsid w:val="00A36802"/>
    <w:rsid w:val="00A431E4"/>
    <w:rsid w:val="00A50108"/>
    <w:rsid w:val="00A5280F"/>
    <w:rsid w:val="00A61250"/>
    <w:rsid w:val="00AA3864"/>
    <w:rsid w:val="00AC3ED5"/>
    <w:rsid w:val="00AC6076"/>
    <w:rsid w:val="00AD6868"/>
    <w:rsid w:val="00AD6936"/>
    <w:rsid w:val="00AD7F65"/>
    <w:rsid w:val="00AE16EF"/>
    <w:rsid w:val="00AE4D20"/>
    <w:rsid w:val="00B16C9E"/>
    <w:rsid w:val="00B22C1D"/>
    <w:rsid w:val="00B33AA1"/>
    <w:rsid w:val="00B552C3"/>
    <w:rsid w:val="00B5765B"/>
    <w:rsid w:val="00B67B94"/>
    <w:rsid w:val="00B73541"/>
    <w:rsid w:val="00B77AB9"/>
    <w:rsid w:val="00B842DC"/>
    <w:rsid w:val="00B86EBE"/>
    <w:rsid w:val="00B90BA3"/>
    <w:rsid w:val="00BB03A8"/>
    <w:rsid w:val="00BB10E5"/>
    <w:rsid w:val="00BB506D"/>
    <w:rsid w:val="00BC44D7"/>
    <w:rsid w:val="00BC47DB"/>
    <w:rsid w:val="00BD64AE"/>
    <w:rsid w:val="00BE121A"/>
    <w:rsid w:val="00C0764A"/>
    <w:rsid w:val="00C211D2"/>
    <w:rsid w:val="00C22141"/>
    <w:rsid w:val="00C23BAE"/>
    <w:rsid w:val="00C24A21"/>
    <w:rsid w:val="00C25422"/>
    <w:rsid w:val="00C33532"/>
    <w:rsid w:val="00C46A23"/>
    <w:rsid w:val="00C550E1"/>
    <w:rsid w:val="00C6225C"/>
    <w:rsid w:val="00C628FD"/>
    <w:rsid w:val="00C65384"/>
    <w:rsid w:val="00C70231"/>
    <w:rsid w:val="00C704D3"/>
    <w:rsid w:val="00C777C9"/>
    <w:rsid w:val="00C86618"/>
    <w:rsid w:val="00C92CEE"/>
    <w:rsid w:val="00C93E5F"/>
    <w:rsid w:val="00C945F6"/>
    <w:rsid w:val="00CC1824"/>
    <w:rsid w:val="00CD134F"/>
    <w:rsid w:val="00CD74F5"/>
    <w:rsid w:val="00CD79E6"/>
    <w:rsid w:val="00CE5AA0"/>
    <w:rsid w:val="00CE7329"/>
    <w:rsid w:val="00D25AEC"/>
    <w:rsid w:val="00D25BE6"/>
    <w:rsid w:val="00D37C64"/>
    <w:rsid w:val="00D42612"/>
    <w:rsid w:val="00D50B98"/>
    <w:rsid w:val="00D51BF3"/>
    <w:rsid w:val="00D604E0"/>
    <w:rsid w:val="00D86A43"/>
    <w:rsid w:val="00D956F8"/>
    <w:rsid w:val="00DA1A78"/>
    <w:rsid w:val="00DB14AA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233A6"/>
    <w:rsid w:val="00E339B6"/>
    <w:rsid w:val="00E36798"/>
    <w:rsid w:val="00E43EA7"/>
    <w:rsid w:val="00E501CB"/>
    <w:rsid w:val="00E61446"/>
    <w:rsid w:val="00E62F72"/>
    <w:rsid w:val="00E70768"/>
    <w:rsid w:val="00E759ED"/>
    <w:rsid w:val="00E765F1"/>
    <w:rsid w:val="00E83CE6"/>
    <w:rsid w:val="00EA1B4F"/>
    <w:rsid w:val="00EB3199"/>
    <w:rsid w:val="00EB542E"/>
    <w:rsid w:val="00EE6984"/>
    <w:rsid w:val="00EF161D"/>
    <w:rsid w:val="00EF5EF0"/>
    <w:rsid w:val="00F04CC9"/>
    <w:rsid w:val="00F13988"/>
    <w:rsid w:val="00F14F61"/>
    <w:rsid w:val="00F2055C"/>
    <w:rsid w:val="00F30353"/>
    <w:rsid w:val="00F31A1F"/>
    <w:rsid w:val="00F42F73"/>
    <w:rsid w:val="00F45907"/>
    <w:rsid w:val="00F55A9E"/>
    <w:rsid w:val="00F57E8E"/>
    <w:rsid w:val="00F62CC1"/>
    <w:rsid w:val="00F800A8"/>
    <w:rsid w:val="00F82869"/>
    <w:rsid w:val="00FA617A"/>
    <w:rsid w:val="00FB2A93"/>
    <w:rsid w:val="00FB2EC2"/>
    <w:rsid w:val="00FD07ED"/>
    <w:rsid w:val="00FF24C6"/>
    <w:rsid w:val="00FF2A1E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3">
    <w:name w:val="heading 3"/>
    <w:basedOn w:val="Ttulo2"/>
    <w:next w:val="Corpodetexto"/>
    <w:link w:val="Ttulo3Char"/>
    <w:qFormat/>
    <w:rsid w:val="00E759ED"/>
    <w:pPr>
      <w:keepNext/>
      <w:widowControl/>
      <w:tabs>
        <w:tab w:val="left" w:pos="142"/>
      </w:tabs>
      <w:autoSpaceDE/>
      <w:autoSpaceDN/>
      <w:spacing w:before="240"/>
      <w:ind w:left="5964" w:right="198" w:hanging="720"/>
      <w:contextualSpacing/>
      <w:jc w:val="both"/>
      <w:outlineLvl w:val="2"/>
    </w:pPr>
    <w:rPr>
      <w:rFonts w:ascii="Arial" w:hAnsi="Arial" w:cs="Arial"/>
      <w:szCs w:val="20"/>
      <w:lang w:val="pt-BR" w:eastAsia="pt-BR"/>
    </w:rPr>
  </w:style>
  <w:style w:type="paragraph" w:styleId="Ttulo4">
    <w:name w:val="heading 4"/>
    <w:basedOn w:val="Ttulo3"/>
    <w:next w:val="Normal"/>
    <w:link w:val="Ttulo4Char"/>
    <w:qFormat/>
    <w:rsid w:val="00E759ED"/>
    <w:pPr>
      <w:ind w:left="6324" w:hanging="1080"/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qFormat/>
    <w:rsid w:val="00E759ED"/>
    <w:pPr>
      <w:keepNext/>
      <w:spacing w:before="240" w:after="0" w:line="360" w:lineRule="auto"/>
      <w:outlineLvl w:val="4"/>
    </w:pPr>
    <w:rPr>
      <w:rFonts w:ascii="Arial" w:eastAsiaTheme="minorEastAsia" w:hAnsi="Arial" w:cs="Arial"/>
      <w:b/>
      <w:bCs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9"/>
    <w:semiHidden/>
    <w:qFormat/>
    <w:rsid w:val="00E759ED"/>
    <w:pPr>
      <w:keepNext/>
      <w:spacing w:before="240" w:after="0" w:line="360" w:lineRule="auto"/>
      <w:ind w:left="-68"/>
      <w:outlineLvl w:val="5"/>
    </w:pPr>
    <w:rPr>
      <w:rFonts w:ascii="Arial" w:eastAsiaTheme="minorEastAsia" w:hAnsi="Arial"/>
      <w:b/>
      <w:bCs/>
      <w:sz w:val="12"/>
      <w:szCs w:val="12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E121A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  <w:style w:type="character" w:customStyle="1" w:styleId="Ttulo3Char">
    <w:name w:val="Título 3 Char"/>
    <w:basedOn w:val="Fontepargpadro"/>
    <w:link w:val="Ttulo3"/>
    <w:rsid w:val="00E759ED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E759ED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E759ED"/>
    <w:rPr>
      <w:rFonts w:ascii="Arial" w:eastAsiaTheme="minorEastAsia" w:hAnsi="Arial" w:cs="Arial"/>
      <w:b/>
      <w:bCs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E759ED"/>
    <w:rPr>
      <w:rFonts w:ascii="Arial" w:eastAsiaTheme="minorEastAsia" w:hAnsi="Arial"/>
      <w:b/>
      <w:bCs/>
      <w:sz w:val="12"/>
      <w:szCs w:val="12"/>
      <w:lang w:eastAsia="pt-BR"/>
    </w:rPr>
  </w:style>
  <w:style w:type="character" w:styleId="Nmerodepgina">
    <w:name w:val="page number"/>
    <w:uiPriority w:val="99"/>
    <w:rsid w:val="00E759ED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E759ED"/>
    <w:pPr>
      <w:adjustRightInd w:val="0"/>
      <w:spacing w:after="0" w:line="240" w:lineRule="auto"/>
      <w:jc w:val="center"/>
    </w:pPr>
    <w:rPr>
      <w:rFonts w:ascii="Arial" w:eastAsiaTheme="minorEastAsia" w:hAnsi="Arial" w:cs="Arial"/>
      <w:b/>
      <w:sz w:val="24"/>
      <w:szCs w:val="24"/>
      <w:lang w:eastAsia="pt-BR"/>
    </w:rPr>
  </w:style>
  <w:style w:type="character" w:customStyle="1" w:styleId="AssinaturaChar">
    <w:name w:val="Assinatura Char"/>
    <w:basedOn w:val="Fontepargpadro"/>
    <w:link w:val="Assinatura"/>
    <w:uiPriority w:val="99"/>
    <w:rsid w:val="00E759ED"/>
    <w:rPr>
      <w:rFonts w:ascii="Arial" w:eastAsiaTheme="minorEastAsia" w:hAnsi="Arial" w:cs="Arial"/>
      <w:b/>
      <w:sz w:val="24"/>
      <w:szCs w:val="24"/>
      <w:lang w:eastAsia="pt-BR"/>
    </w:rPr>
  </w:style>
  <w:style w:type="paragraph" w:styleId="Data">
    <w:name w:val="Date"/>
    <w:basedOn w:val="Normal"/>
    <w:next w:val="Normal"/>
    <w:link w:val="DataChar"/>
    <w:uiPriority w:val="99"/>
    <w:rsid w:val="00E759ED"/>
    <w:pPr>
      <w:adjustRightInd w:val="0"/>
      <w:spacing w:before="120" w:after="0" w:line="360" w:lineRule="auto"/>
      <w:ind w:right="-1"/>
      <w:jc w:val="center"/>
    </w:pPr>
    <w:rPr>
      <w:rFonts w:ascii="Arial" w:eastAsia="SimSun" w:hAnsi="Arial" w:cs="Arial"/>
      <w:bCs/>
      <w:iCs/>
      <w:sz w:val="24"/>
      <w:szCs w:val="24"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E759ED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E759ED"/>
    <w:pPr>
      <w:spacing w:before="240" w:after="0" w:line="360" w:lineRule="auto"/>
      <w:ind w:left="142" w:right="708"/>
      <w:jc w:val="both"/>
    </w:pPr>
    <w:rPr>
      <w:rFonts w:ascii="Arial" w:eastAsia="SimSun" w:hAnsi="Arial"/>
      <w:sz w:val="24"/>
      <w:szCs w:val="20"/>
      <w:u w:val="single"/>
      <w:lang w:eastAsia="ar-SA"/>
    </w:rPr>
  </w:style>
  <w:style w:type="character" w:customStyle="1" w:styleId="SubtituloManifChar">
    <w:name w:val="Subtitulo Manif Char"/>
    <w:basedOn w:val="Fontepargpadro"/>
    <w:link w:val="SubtituloManif"/>
    <w:uiPriority w:val="1"/>
    <w:rsid w:val="00E759ED"/>
    <w:rPr>
      <w:rFonts w:ascii="Arial" w:eastAsia="SimSun" w:hAnsi="Arial"/>
      <w:sz w:val="24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E759ED"/>
    <w:pPr>
      <w:numPr>
        <w:numId w:val="8"/>
      </w:numPr>
      <w:spacing w:before="240" w:after="0" w:line="360" w:lineRule="auto"/>
      <w:ind w:left="426" w:hanging="284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E759ED"/>
    <w:pPr>
      <w:numPr>
        <w:numId w:val="9"/>
      </w:numPr>
      <w:tabs>
        <w:tab w:val="left" w:pos="567"/>
      </w:tabs>
      <w:spacing w:before="240" w:after="0" w:line="240" w:lineRule="auto"/>
      <w:ind w:left="142" w:right="198" w:firstLine="0"/>
      <w:outlineLvl w:val="1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E759ED"/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Concluses">
    <w:name w:val="Conclusões"/>
    <w:basedOn w:val="Ttulo2"/>
    <w:link w:val="ConclusesChar"/>
    <w:uiPriority w:val="1"/>
    <w:qFormat/>
    <w:rsid w:val="00E759ED"/>
    <w:pPr>
      <w:keepNext/>
      <w:widowControl/>
      <w:numPr>
        <w:ilvl w:val="1"/>
      </w:numPr>
      <w:tabs>
        <w:tab w:val="left" w:pos="142"/>
      </w:tabs>
      <w:autoSpaceDE/>
      <w:autoSpaceDN/>
      <w:spacing w:before="240"/>
      <w:ind w:left="5964" w:right="198" w:hanging="720"/>
      <w:contextualSpacing/>
      <w:jc w:val="both"/>
    </w:pPr>
    <w:rPr>
      <w:rFonts w:ascii="Arial" w:hAnsi="Arial" w:cs="Arial"/>
      <w:b w:val="0"/>
      <w:szCs w:val="20"/>
      <w:lang w:eastAsia="pt-BR"/>
    </w:rPr>
  </w:style>
  <w:style w:type="character" w:customStyle="1" w:styleId="ConclusesChar">
    <w:name w:val="Conclusões Char"/>
    <w:basedOn w:val="Ttulo2Char"/>
    <w:link w:val="Concluses"/>
    <w:uiPriority w:val="1"/>
    <w:rsid w:val="00E759ED"/>
    <w:rPr>
      <w:rFonts w:ascii="Arial" w:eastAsia="Times New Roman" w:hAnsi="Arial" w:cs="Arial"/>
      <w:b w:val="0"/>
      <w:bCs/>
      <w:sz w:val="24"/>
      <w:szCs w:val="20"/>
      <w:lang w:val="pt-PT" w:eastAsia="pt-BR"/>
    </w:rPr>
  </w:style>
  <w:style w:type="paragraph" w:customStyle="1" w:styleId="Logo">
    <w:name w:val="Logo"/>
    <w:link w:val="LogoChar"/>
    <w:uiPriority w:val="99"/>
    <w:rsid w:val="00E759ED"/>
    <w:pPr>
      <w:spacing w:after="0" w:line="240" w:lineRule="auto"/>
      <w:ind w:left="-68"/>
      <w:jc w:val="center"/>
    </w:pPr>
    <w:rPr>
      <w:rFonts w:ascii="Times New Roman" w:eastAsiaTheme="minorEastAsia" w:hAnsi="Times New Roman"/>
      <w:b/>
      <w:bCs/>
      <w:spacing w:val="4"/>
      <w:sz w:val="17"/>
      <w:szCs w:val="17"/>
      <w:lang w:eastAsia="pt-BR"/>
    </w:rPr>
  </w:style>
  <w:style w:type="paragraph" w:customStyle="1" w:styleId="NProcesso">
    <w:name w:val="N_Processo"/>
    <w:uiPriority w:val="99"/>
    <w:rsid w:val="00E759ED"/>
    <w:pPr>
      <w:framePr w:w="2431" w:h="433" w:hSpace="141" w:wrap="auto" w:vAnchor="text" w:hAnchor="page" w:x="9067" w:y="-1041"/>
      <w:spacing w:after="0" w:line="240" w:lineRule="auto"/>
      <w:ind w:right="136"/>
      <w:contextualSpacing/>
      <w:jc w:val="right"/>
    </w:pPr>
    <w:rPr>
      <w:rFonts w:ascii="Arial" w:eastAsiaTheme="minorEastAsia" w:hAnsi="Arial" w:cs="Arial"/>
      <w:bCs/>
      <w:sz w:val="24"/>
      <w:szCs w:val="24"/>
      <w:lang w:eastAsia="pt-BR"/>
    </w:rPr>
  </w:style>
  <w:style w:type="paragraph" w:styleId="Citao">
    <w:name w:val="Quote"/>
    <w:link w:val="CitaoChar"/>
    <w:uiPriority w:val="1"/>
    <w:qFormat/>
    <w:rsid w:val="00E759ED"/>
    <w:pPr>
      <w:spacing w:before="240" w:after="0" w:line="240" w:lineRule="auto"/>
      <w:ind w:left="2268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CitaoChar">
    <w:name w:val="Citação Char"/>
    <w:basedOn w:val="Fontepargpadro"/>
    <w:link w:val="Citao"/>
    <w:uiPriority w:val="1"/>
    <w:rsid w:val="00E759ED"/>
    <w:rPr>
      <w:rFonts w:ascii="Arial" w:eastAsia="Times New Roman" w:hAnsi="Arial"/>
      <w:szCs w:val="20"/>
      <w:lang w:eastAsia="pt-BR"/>
    </w:rPr>
  </w:style>
  <w:style w:type="paragraph" w:customStyle="1" w:styleId="Tabela-Ttulo">
    <w:name w:val="Tabela-Título"/>
    <w:uiPriority w:val="2"/>
    <w:qFormat/>
    <w:rsid w:val="00E759ED"/>
    <w:pPr>
      <w:spacing w:after="0" w:line="240" w:lineRule="auto"/>
      <w:jc w:val="center"/>
    </w:pPr>
    <w:rPr>
      <w:rFonts w:ascii="Arial" w:eastAsia="Times New Roman" w:hAnsi="Arial"/>
      <w:b/>
      <w:sz w:val="18"/>
      <w:szCs w:val="20"/>
      <w:lang w:eastAsia="pt-BR"/>
    </w:rPr>
  </w:style>
  <w:style w:type="paragraph" w:customStyle="1" w:styleId="Tabela-texto">
    <w:name w:val="Tabela-texto"/>
    <w:basedOn w:val="Tabela-Ttulo"/>
    <w:uiPriority w:val="2"/>
    <w:qFormat/>
    <w:rsid w:val="00E759ED"/>
    <w:rPr>
      <w:b w:val="0"/>
    </w:rPr>
  </w:style>
  <w:style w:type="paragraph" w:styleId="Legenda">
    <w:name w:val="caption"/>
    <w:uiPriority w:val="35"/>
    <w:unhideWhenUsed/>
    <w:qFormat/>
    <w:rsid w:val="00E759ED"/>
    <w:pPr>
      <w:spacing w:after="0" w:line="240" w:lineRule="auto"/>
    </w:pPr>
    <w:rPr>
      <w:rFonts w:ascii="Arial" w:eastAsiaTheme="minorEastAsia" w:hAnsi="Arial"/>
      <w:bCs/>
      <w:sz w:val="20"/>
      <w:szCs w:val="18"/>
      <w:lang w:eastAsia="pt-BR"/>
    </w:rPr>
  </w:style>
  <w:style w:type="paragraph" w:customStyle="1" w:styleId="Fonte">
    <w:name w:val="Fonte"/>
    <w:next w:val="Corpodetexto"/>
    <w:rsid w:val="00E759ED"/>
    <w:pPr>
      <w:spacing w:after="0" w:line="240" w:lineRule="auto"/>
      <w:jc w:val="both"/>
    </w:pPr>
    <w:rPr>
      <w:rFonts w:ascii="Arial" w:eastAsia="Times New Roman" w:hAnsi="Arial"/>
      <w:sz w:val="16"/>
      <w:szCs w:val="20"/>
      <w:lang w:eastAsia="pt-BR"/>
    </w:rPr>
  </w:style>
  <w:style w:type="paragraph" w:customStyle="1" w:styleId="Figura">
    <w:name w:val="Figura"/>
    <w:next w:val="Fonte"/>
    <w:rsid w:val="00E759ED"/>
    <w:pPr>
      <w:spacing w:after="0" w:line="240" w:lineRule="auto"/>
      <w:jc w:val="center"/>
    </w:pPr>
    <w:rPr>
      <w:rFonts w:ascii="Arial" w:eastAsia="Times New Roman" w:hAnsi="Arial"/>
      <w:noProof/>
      <w:sz w:val="16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59ED"/>
    <w:pPr>
      <w:numPr>
        <w:ilvl w:val="1"/>
      </w:numPr>
      <w:spacing w:before="240" w:after="0" w:line="36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E759ED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paragraph" w:customStyle="1" w:styleId="auxiliar1">
    <w:name w:val="auxiliar1"/>
    <w:basedOn w:val="Logo"/>
    <w:link w:val="auxiliar1Char"/>
    <w:rsid w:val="00E759ED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E759ED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E759ED"/>
    <w:rPr>
      <w:rFonts w:ascii="Times New Roman" w:eastAsiaTheme="minorEastAsia" w:hAnsi="Times New Roman"/>
      <w:b/>
      <w:bCs/>
      <w:spacing w:val="4"/>
      <w:sz w:val="17"/>
      <w:szCs w:val="17"/>
      <w:lang w:eastAsia="pt-BR"/>
    </w:rPr>
  </w:style>
  <w:style w:type="character" w:customStyle="1" w:styleId="auxiliar1Char">
    <w:name w:val="auxiliar1 Char"/>
    <w:basedOn w:val="LogoChar"/>
    <w:link w:val="auxiliar1"/>
    <w:rsid w:val="00E759ED"/>
    <w:rPr>
      <w:rFonts w:ascii="Times New Roman" w:eastAsiaTheme="minorEastAsia" w:hAnsi="Times New Roman"/>
      <w:b w:val="0"/>
      <w:bCs/>
      <w:noProof/>
      <w:spacing w:val="4"/>
      <w:sz w:val="24"/>
      <w:szCs w:val="24"/>
      <w:lang w:eastAsia="pt-BR"/>
    </w:rPr>
  </w:style>
  <w:style w:type="paragraph" w:customStyle="1" w:styleId="auxiliar3">
    <w:name w:val="auxiliar3"/>
    <w:basedOn w:val="Rodap"/>
    <w:link w:val="auxiliar3Char"/>
    <w:rsid w:val="00E759ED"/>
    <w:pPr>
      <w:tabs>
        <w:tab w:val="clear" w:pos="4252"/>
        <w:tab w:val="clear" w:pos="8504"/>
        <w:tab w:val="left" w:pos="9639"/>
      </w:tabs>
    </w:pPr>
    <w:rPr>
      <w:rFonts w:ascii="Times New Roman" w:eastAsiaTheme="minorEastAsia" w:hAnsi="Times New Roman"/>
      <w:sz w:val="2"/>
      <w:szCs w:val="2"/>
      <w:lang w:eastAsia="pt-BR"/>
    </w:rPr>
  </w:style>
  <w:style w:type="character" w:customStyle="1" w:styleId="auxiliar2Char">
    <w:name w:val="auxiliar2 Char"/>
    <w:basedOn w:val="LogoChar"/>
    <w:link w:val="auxiliar2"/>
    <w:rsid w:val="00E759ED"/>
    <w:rPr>
      <w:rFonts w:ascii="Times New Roman" w:eastAsiaTheme="minorEastAsia" w:hAnsi="Times New Roman"/>
      <w:b/>
      <w:bCs/>
      <w:spacing w:val="4"/>
      <w:sz w:val="6"/>
      <w:szCs w:val="17"/>
      <w:lang w:eastAsia="pt-BR"/>
    </w:rPr>
  </w:style>
  <w:style w:type="character" w:customStyle="1" w:styleId="auxiliar3Char">
    <w:name w:val="auxiliar3 Char"/>
    <w:basedOn w:val="RodapChar"/>
    <w:link w:val="auxiliar3"/>
    <w:rsid w:val="00E759ED"/>
    <w:rPr>
      <w:rFonts w:ascii="Times New Roman" w:eastAsiaTheme="minorEastAsia" w:hAnsi="Times New Roman"/>
      <w:sz w:val="2"/>
      <w:szCs w:val="2"/>
      <w:lang w:eastAsia="pt-BR"/>
    </w:rPr>
  </w:style>
  <w:style w:type="paragraph" w:customStyle="1" w:styleId="Descrio">
    <w:name w:val="Descrição"/>
    <w:basedOn w:val="Cabealho"/>
    <w:link w:val="DescrioChar"/>
    <w:qFormat/>
    <w:rsid w:val="00E759ED"/>
    <w:pPr>
      <w:tabs>
        <w:tab w:val="clear" w:pos="4252"/>
        <w:tab w:val="clear" w:pos="8504"/>
        <w:tab w:val="left" w:pos="8040"/>
      </w:tabs>
      <w:jc w:val="center"/>
    </w:pPr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DescrioChar">
    <w:name w:val="Descrição Char"/>
    <w:basedOn w:val="CabealhoChar"/>
    <w:link w:val="Descrio"/>
    <w:rsid w:val="00E759ED"/>
    <w:rPr>
      <w:rFonts w:ascii="Arial" w:eastAsia="Times New Roman" w:hAnsi="Arial" w:cs="Arial"/>
      <w:b/>
      <w:sz w:val="24"/>
      <w:szCs w:val="24"/>
      <w:lang w:eastAsia="pt-BR"/>
    </w:rPr>
  </w:style>
  <w:style w:type="table" w:customStyle="1" w:styleId="TableNormal2">
    <w:name w:val="Table Normal2"/>
    <w:uiPriority w:val="2"/>
    <w:semiHidden/>
    <w:unhideWhenUsed/>
    <w:qFormat/>
    <w:rsid w:val="00E759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E759ED"/>
    <w:pPr>
      <w:spacing w:after="0" w:line="240" w:lineRule="auto"/>
    </w:pPr>
    <w:rPr>
      <w:rFonts w:ascii="Calibri" w:eastAsiaTheme="minorEastAsia" w:hAnsi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venio">
    <w:name w:val="convenio"/>
    <w:basedOn w:val="Normal"/>
    <w:rsid w:val="00E759ED"/>
    <w:pPr>
      <w:numPr>
        <w:numId w:val="10"/>
      </w:numPr>
      <w:autoSpaceDE w:val="0"/>
      <w:autoSpaceDN w:val="0"/>
      <w:spacing w:after="120" w:line="240" w:lineRule="atLeast"/>
      <w:ind w:right="57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tulo11">
    <w:name w:val="Título 11"/>
    <w:basedOn w:val="Normal"/>
    <w:uiPriority w:val="1"/>
    <w:qFormat/>
    <w:rsid w:val="00E759ED"/>
    <w:pPr>
      <w:widowControl w:val="0"/>
      <w:autoSpaceDE w:val="0"/>
      <w:autoSpaceDN w:val="0"/>
      <w:spacing w:after="0" w:line="240" w:lineRule="auto"/>
      <w:ind w:left="1472" w:hanging="268"/>
      <w:jc w:val="both"/>
      <w:outlineLvl w:val="1"/>
    </w:pPr>
    <w:rPr>
      <w:rFonts w:ascii="Arial" w:eastAsia="Arial" w:hAnsi="Arial" w:cs="Arial"/>
      <w:b/>
      <w:bCs/>
      <w:sz w:val="24"/>
      <w:szCs w:val="24"/>
      <w:lang w:val="pt-PT"/>
    </w:rPr>
  </w:style>
  <w:style w:type="paragraph" w:styleId="Commarcadores5">
    <w:name w:val="List Bullet 5"/>
    <w:basedOn w:val="Normal"/>
    <w:rsid w:val="00E759ED"/>
    <w:pPr>
      <w:numPr>
        <w:numId w:val="11"/>
      </w:numPr>
      <w:spacing w:after="0" w:line="240" w:lineRule="auto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ivel4">
    <w:name w:val="Nivel 4"/>
    <w:basedOn w:val="Nivel3"/>
    <w:qFormat/>
    <w:rsid w:val="00E759ED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E759ED"/>
    <w:pPr>
      <w:ind w:left="1276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E759E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E759ED"/>
    <w:pPr>
      <w:spacing w:after="0" w:line="240" w:lineRule="auto"/>
    </w:pPr>
    <w:rPr>
      <w:rFonts w:ascii="Arial" w:eastAsiaTheme="minorEastAsia" w:hAnsi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E7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2-Opcional">
    <w:name w:val="Nivel 2-Opcional"/>
    <w:basedOn w:val="Normal"/>
    <w:autoRedefine/>
    <w:rsid w:val="00E759ED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autoRedefine/>
    <w:qFormat/>
    <w:rsid w:val="00E759ED"/>
    <w:pPr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sz w:val="20"/>
      <w:szCs w:val="2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E759ED"/>
    <w:pPr>
      <w:numPr>
        <w:ilvl w:val="1"/>
        <w:numId w:val="14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E759ED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E759ED"/>
  </w:style>
  <w:style w:type="paragraph" w:customStyle="1" w:styleId="paragraph">
    <w:name w:val="paragraph"/>
    <w:basedOn w:val="Normal"/>
    <w:rsid w:val="00E75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E759ED"/>
    <w:pPr>
      <w:ind w:left="432" w:hanging="432"/>
    </w:pPr>
    <w:rPr>
      <w:rFonts w:eastAsia="Times New Roman"/>
      <w:i w:val="0"/>
      <w:noProof/>
    </w:rPr>
  </w:style>
  <w:style w:type="character" w:customStyle="1" w:styleId="Nvel2OpcionalChar">
    <w:name w:val="Nível 2 Opcional Char"/>
    <w:basedOn w:val="Fontepargpadro"/>
    <w:link w:val="Nvel2Opcional"/>
    <w:rsid w:val="00E759ED"/>
    <w:rPr>
      <w:rFonts w:ascii="Arial" w:eastAsia="Times New Roman" w:hAnsi="Arial" w:cs="Arial"/>
      <w:noProof/>
      <w:color w:val="FF0000"/>
      <w:sz w:val="20"/>
      <w:szCs w:val="20"/>
      <w:shd w:val="clear" w:color="auto" w:fill="7B7B7B" w:themeFill="accent3" w:themeFillShade="BF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E759ED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E121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E121A"/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E12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SemEspaamento">
    <w:name w:val="No Spacing"/>
    <w:uiPriority w:val="1"/>
    <w:qFormat/>
    <w:rsid w:val="00BE121A"/>
    <w:pPr>
      <w:spacing w:after="0" w:line="240" w:lineRule="auto"/>
    </w:pPr>
    <w:rPr>
      <w:rFonts w:eastAsiaTheme="minorEastAsia"/>
      <w:lang w:val="en-US"/>
    </w:rPr>
  </w:style>
  <w:style w:type="paragraph" w:styleId="Corpodetexto2">
    <w:name w:val="Body Text 2"/>
    <w:basedOn w:val="Normal"/>
    <w:link w:val="Corpodetexto2Char"/>
    <w:uiPriority w:val="99"/>
    <w:unhideWhenUsed/>
    <w:rsid w:val="00BE121A"/>
    <w:pPr>
      <w:spacing w:after="120" w:line="480" w:lineRule="auto"/>
    </w:pPr>
    <w:rPr>
      <w:rFonts w:eastAsiaTheme="minorEastAsia"/>
      <w:lang w:val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E121A"/>
    <w:rPr>
      <w:rFonts w:eastAsiaTheme="minorEastAsia"/>
      <w:lang w:val="en-US"/>
    </w:rPr>
  </w:style>
  <w:style w:type="paragraph" w:styleId="Corpodetexto3">
    <w:name w:val="Body Text 3"/>
    <w:basedOn w:val="Normal"/>
    <w:link w:val="Corpodetexto3Char"/>
    <w:uiPriority w:val="99"/>
    <w:unhideWhenUsed/>
    <w:rsid w:val="00BE121A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121A"/>
    <w:rPr>
      <w:rFonts w:eastAsiaTheme="minorEastAsia"/>
      <w:sz w:val="16"/>
      <w:szCs w:val="16"/>
      <w:lang w:val="en-US"/>
    </w:rPr>
  </w:style>
  <w:style w:type="paragraph" w:styleId="Lista">
    <w:name w:val="List"/>
    <w:basedOn w:val="Normal"/>
    <w:uiPriority w:val="99"/>
    <w:unhideWhenUsed/>
    <w:rsid w:val="00BE121A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Lista2">
    <w:name w:val="List 2"/>
    <w:basedOn w:val="Normal"/>
    <w:uiPriority w:val="99"/>
    <w:unhideWhenUsed/>
    <w:rsid w:val="00BE121A"/>
    <w:pPr>
      <w:spacing w:after="200" w:line="276" w:lineRule="auto"/>
      <w:ind w:left="720" w:hanging="360"/>
      <w:contextualSpacing/>
    </w:pPr>
    <w:rPr>
      <w:rFonts w:eastAsiaTheme="minorEastAsia"/>
      <w:lang w:val="en-US"/>
    </w:rPr>
  </w:style>
  <w:style w:type="paragraph" w:styleId="Lista3">
    <w:name w:val="List 3"/>
    <w:basedOn w:val="Normal"/>
    <w:uiPriority w:val="99"/>
    <w:unhideWhenUsed/>
    <w:rsid w:val="00BE121A"/>
    <w:pPr>
      <w:spacing w:after="200" w:line="276" w:lineRule="auto"/>
      <w:ind w:left="1080" w:hanging="360"/>
      <w:contextualSpacing/>
    </w:pPr>
    <w:rPr>
      <w:rFonts w:eastAsiaTheme="minorEastAsia"/>
      <w:lang w:val="en-US"/>
    </w:rPr>
  </w:style>
  <w:style w:type="paragraph" w:styleId="Commarcadores2">
    <w:name w:val="List Bullet 2"/>
    <w:basedOn w:val="Normal"/>
    <w:uiPriority w:val="99"/>
    <w:unhideWhenUsed/>
    <w:rsid w:val="00BE121A"/>
    <w:pPr>
      <w:numPr>
        <w:numId w:val="19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Commarcadores3">
    <w:name w:val="List Bullet 3"/>
    <w:basedOn w:val="Normal"/>
    <w:uiPriority w:val="99"/>
    <w:unhideWhenUsed/>
    <w:rsid w:val="00BE121A"/>
    <w:pPr>
      <w:numPr>
        <w:numId w:val="20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">
    <w:name w:val="List Number"/>
    <w:basedOn w:val="Normal"/>
    <w:uiPriority w:val="99"/>
    <w:unhideWhenUsed/>
    <w:rsid w:val="00BE121A"/>
    <w:pPr>
      <w:numPr>
        <w:numId w:val="21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2">
    <w:name w:val="List Number 2"/>
    <w:basedOn w:val="Normal"/>
    <w:uiPriority w:val="99"/>
    <w:unhideWhenUsed/>
    <w:rsid w:val="00BE121A"/>
    <w:pPr>
      <w:numPr>
        <w:numId w:val="22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Numerada3">
    <w:name w:val="List Number 3"/>
    <w:basedOn w:val="Normal"/>
    <w:uiPriority w:val="99"/>
    <w:unhideWhenUsed/>
    <w:rsid w:val="00BE121A"/>
    <w:pPr>
      <w:numPr>
        <w:numId w:val="23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Listadecontinuao">
    <w:name w:val="List Continue"/>
    <w:basedOn w:val="Normal"/>
    <w:uiPriority w:val="99"/>
    <w:unhideWhenUsed/>
    <w:rsid w:val="00BE121A"/>
    <w:pPr>
      <w:spacing w:after="120" w:line="276" w:lineRule="auto"/>
      <w:ind w:left="360"/>
      <w:contextualSpacing/>
    </w:pPr>
    <w:rPr>
      <w:rFonts w:eastAsiaTheme="minorEastAsia"/>
      <w:lang w:val="en-US"/>
    </w:rPr>
  </w:style>
  <w:style w:type="paragraph" w:styleId="Listadecontinuao2">
    <w:name w:val="List Continue 2"/>
    <w:basedOn w:val="Normal"/>
    <w:uiPriority w:val="99"/>
    <w:unhideWhenUsed/>
    <w:rsid w:val="00BE121A"/>
    <w:pPr>
      <w:spacing w:after="120" w:line="276" w:lineRule="auto"/>
      <w:ind w:left="720"/>
      <w:contextualSpacing/>
    </w:pPr>
    <w:rPr>
      <w:rFonts w:eastAsiaTheme="minorEastAsia"/>
      <w:lang w:val="en-US"/>
    </w:rPr>
  </w:style>
  <w:style w:type="paragraph" w:styleId="Listadecontinuao3">
    <w:name w:val="List Continue 3"/>
    <w:basedOn w:val="Normal"/>
    <w:uiPriority w:val="99"/>
    <w:unhideWhenUsed/>
    <w:rsid w:val="00BE121A"/>
    <w:pPr>
      <w:spacing w:after="120" w:line="276" w:lineRule="auto"/>
      <w:ind w:left="1080"/>
      <w:contextualSpacing/>
    </w:pPr>
    <w:rPr>
      <w:rFonts w:eastAsiaTheme="minorEastAsia"/>
      <w:lang w:val="en-US"/>
    </w:rPr>
  </w:style>
  <w:style w:type="paragraph" w:styleId="Textodemacro">
    <w:name w:val="macro"/>
    <w:link w:val="TextodemacroChar"/>
    <w:uiPriority w:val="99"/>
    <w:unhideWhenUsed/>
    <w:rsid w:val="00BE121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TextodemacroChar">
    <w:name w:val="Texto de macro Char"/>
    <w:basedOn w:val="Fontepargpadro"/>
    <w:link w:val="Textodemacro"/>
    <w:uiPriority w:val="99"/>
    <w:rsid w:val="00BE121A"/>
    <w:rPr>
      <w:rFonts w:ascii="Courier" w:eastAsiaTheme="minorEastAsia" w:hAnsi="Courier"/>
      <w:sz w:val="20"/>
      <w:szCs w:val="20"/>
      <w:lang w:val="en-US"/>
    </w:rPr>
  </w:style>
  <w:style w:type="character" w:styleId="nfase">
    <w:name w:val="Emphasis"/>
    <w:basedOn w:val="Fontepargpadro"/>
    <w:uiPriority w:val="20"/>
    <w:qFormat/>
    <w:rsid w:val="00BE121A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E121A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4472C4" w:themeColor="accent1"/>
      <w:lang w:val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E121A"/>
    <w:rPr>
      <w:rFonts w:eastAsiaTheme="minorEastAsia"/>
      <w:b/>
      <w:bCs/>
      <w:i/>
      <w:iCs/>
      <w:color w:val="4472C4" w:themeColor="accent1"/>
      <w:lang w:val="en-US"/>
    </w:rPr>
  </w:style>
  <w:style w:type="character" w:styleId="nfaseSutil">
    <w:name w:val="Subtle Emphasis"/>
    <w:basedOn w:val="Fontepargpadro"/>
    <w:uiPriority w:val="19"/>
    <w:qFormat/>
    <w:rsid w:val="00BE121A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BE121A"/>
    <w:rPr>
      <w:b/>
      <w:bCs/>
      <w:i/>
      <w:iCs/>
      <w:color w:val="4472C4" w:themeColor="accent1"/>
    </w:rPr>
  </w:style>
  <w:style w:type="character" w:styleId="RefernciaSutil">
    <w:name w:val="Subtle Reference"/>
    <w:basedOn w:val="Fontepargpadro"/>
    <w:uiPriority w:val="31"/>
    <w:qFormat/>
    <w:rsid w:val="00BE121A"/>
    <w:rPr>
      <w:smallCaps/>
      <w:color w:val="ED7D31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BE121A"/>
    <w:rPr>
      <w:b/>
      <w:bCs/>
      <w:smallCaps/>
      <w:color w:val="ED7D31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BE121A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E121A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styleId="SombreamentoClaro">
    <w:name w:val="Light Shading"/>
    <w:basedOn w:val="Tabelanormal"/>
    <w:uiPriority w:val="60"/>
    <w:rsid w:val="00BE121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BE121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BE121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BE121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BE121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BE121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BE121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aClara">
    <w:name w:val="Light List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adeClara">
    <w:name w:val="Light Grid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aMdia2">
    <w:name w:val="Medium List 2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adeMdia2">
    <w:name w:val="Medium Grid 2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BE121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BE121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aEscura">
    <w:name w:val="Dark List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BE121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adeColorida">
    <w:name w:val="Colorful Grid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BE121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BABEA-BD7F-44DD-9D58-DF97989A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Maria Izabel de Oliveira Secco</cp:lastModifiedBy>
  <cp:revision>55</cp:revision>
  <cp:lastPrinted>2026-06-16T16:50:00Z</cp:lastPrinted>
  <dcterms:created xsi:type="dcterms:W3CDTF">2026-05-06T17:26:00Z</dcterms:created>
  <dcterms:modified xsi:type="dcterms:W3CDTF">2026-06-19T17:11:00Z</dcterms:modified>
</cp:coreProperties>
</file>